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3392047" name="019e8d69-6fcb-7b96-a65d-c7c307a208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9519035" name="019e8d69-6fcb-7b96-a65d-c7c307a2081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742744" name="019e8d69-836f-7df0-9de4-f125addc9d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9134091" name="019e8d69-836f-7df0-9de4-f125addc9d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098561" name="019e8d6a-5193-7ea6-847a-894f55c8c4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2103581" name="019e8d6a-5193-7ea6-847a-894f55c8c42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8732092" name="019e8d6a-64ad-7772-a3d4-44ff8b0aec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1148490" name="019e8d6a-64ad-7772-a3d4-44ff8b0aec8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145293" name="019e8d6c-3231-77f4-8c36-0c6217f860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9183516" name="019e8d6c-3231-77f4-8c36-0c6217f860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5496673" name="019e8d6c-44af-7a63-8ba3-22275d242b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1857578" name="019e8d6c-44af-7a63-8ba3-22275d242b8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8881 Tscherlach</w:t>
          </w:r>
        </w:p>
        <w:p>
          <w:pPr>
            <w:spacing w:before="0" w:after="0"/>
          </w:pPr>
          <w:r>
            <w:t>964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